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Student Workbook: How Not to Be a Jerk (Conflict Resolution)</w:t>
      </w:r>
    </w:p>
    <w:p>
      <w:pPr>
        <w:pStyle w:val="Heading2"/>
      </w:pPr>
      <w:r>
        <w:t>Section 1: Understanding Conflict</w:t>
      </w:r>
    </w:p>
    <w:p>
      <w:r>
        <w:t>Key Concepts:</w:t>
        <w:br/>
        <w:t>• Conflict happens when people disagree or feel unheard.</w:t>
        <w:br/>
        <w:t>• Conflict is normal, but how you handle it matters.</w:t>
      </w:r>
    </w:p>
    <w:p>
      <w:r>
        <w:t>Practice Exercise:</w:t>
        <w:br/>
        <w:t>Write one common situation where conflict might happen at school.</w:t>
      </w:r>
    </w:p>
    <w:p>
      <w:pPr>
        <w:pStyle w:val="Heading2"/>
      </w:pPr>
      <w:r>
        <w:t>Section 2: Staying Calm</w:t>
      </w:r>
    </w:p>
    <w:p>
      <w:r>
        <w:t>Key Concepts:</w:t>
        <w:br/>
        <w:t>• Strong emotions can make conflicts worse.</w:t>
        <w:br/>
        <w:t>• Taking a pause helps you think before you react.</w:t>
      </w:r>
    </w:p>
    <w:p>
      <w:r>
        <w:t>Practice Exercise:</w:t>
        <w:br/>
        <w:t>List one strategy you can use to calm down during an argument.</w:t>
      </w:r>
    </w:p>
    <w:p>
      <w:pPr>
        <w:pStyle w:val="Heading2"/>
      </w:pPr>
      <w:r>
        <w:t>Section 3: Respectful Communication</w:t>
      </w:r>
    </w:p>
    <w:p>
      <w:r>
        <w:t>Key Concepts:</w:t>
        <w:br/>
        <w:t>• Using respectful words helps others listen.</w:t>
        <w:br/>
        <w:t>• "I" statements explain feelings without blaming.</w:t>
      </w:r>
    </w:p>
    <w:p>
      <w:r>
        <w:t>Practice Exercise:</w:t>
        <w:br/>
        <w:t>Rewrite a blaming statement into a respectful "I" statement.</w:t>
      </w:r>
    </w:p>
    <w:p>
      <w:pPr>
        <w:pStyle w:val="Heading2"/>
      </w:pPr>
      <w:r>
        <w:t>Section 4: Problem Solving</w:t>
      </w:r>
    </w:p>
    <w:p>
      <w:r>
        <w:t>Key Concepts:</w:t>
        <w:br/>
        <w:t>• Problems can be solved by listening and compromising.</w:t>
        <w:br/>
        <w:t>• Solutions should work for everyone involved.</w:t>
      </w:r>
    </w:p>
    <w:p>
      <w:r>
        <w:t>Practice Exercise:</w:t>
        <w:br/>
        <w:t>Describe one fair solution to a disagreement.</w:t>
      </w:r>
    </w:p>
    <w:p>
      <w:pPr>
        <w:pStyle w:val="Heading2"/>
      </w:pPr>
      <w:r>
        <w:t>Cumulative Assessment</w:t>
      </w:r>
    </w:p>
    <w:p>
      <w:r>
        <w:t>• Why is conflict a normal part of relationships?</w:t>
      </w:r>
    </w:p>
    <w:p>
      <w:r>
        <w:t>• How can staying calm change the outcome of a disagreement?</w:t>
      </w:r>
    </w:p>
    <w:p>
      <w:r>
        <w:t>• Why are "I" statements helpful during conflict?</w:t>
      </w:r>
    </w:p>
    <w:p>
      <w:r>
        <w:t>• How does listening help solve problems?</w:t>
      </w:r>
    </w:p>
    <w:p>
      <w:r>
        <w:t>• How can handling conflict well improve relationships at school?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